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8704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6C211245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7818CF">
              <w:rPr>
                <w:b/>
                <w:bCs/>
                <w:sz w:val="40"/>
                <w:szCs w:val="40"/>
              </w:rPr>
              <w:t xml:space="preserve">9 </w:t>
            </w:r>
            <w:r>
              <w:rPr>
                <w:b/>
                <w:bCs/>
                <w:sz w:val="40"/>
                <w:szCs w:val="40"/>
              </w:rPr>
              <w:t xml:space="preserve">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</w:tbl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0727E7" w14:paraId="555B2F98" w14:textId="2817E46B" w:rsidTr="007818CF">
        <w:trPr>
          <w:trHeight w:val="264"/>
        </w:trPr>
        <w:tc>
          <w:tcPr>
            <w:tcW w:w="4962" w:type="dxa"/>
          </w:tcPr>
          <w:p w14:paraId="0E43AD47" w14:textId="5A5DC642" w:rsidR="000727E7" w:rsidRDefault="000224A7" w:rsidP="000727E7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5;</w:t>
            </w:r>
          </w:p>
        </w:tc>
        <w:tc>
          <w:tcPr>
            <w:tcW w:w="4962" w:type="dxa"/>
          </w:tcPr>
          <w:p w14:paraId="37A29F09" w14:textId="64F73869" w:rsidR="000727E7" w:rsidRDefault="000727E7" w:rsidP="000727E7"/>
        </w:tc>
      </w:tr>
      <w:tr w:rsidR="000727E7" w14:paraId="2911AB09" w14:textId="16E7BA8E" w:rsidTr="007818CF">
        <w:trPr>
          <w:trHeight w:val="244"/>
        </w:trPr>
        <w:tc>
          <w:tcPr>
            <w:tcW w:w="4962" w:type="dxa"/>
          </w:tcPr>
          <w:p w14:paraId="263DB9E7" w14:textId="79C36219" w:rsidR="000727E7" w:rsidRDefault="000224A7" w:rsidP="000727E7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4;</w:t>
            </w:r>
          </w:p>
        </w:tc>
        <w:tc>
          <w:tcPr>
            <w:tcW w:w="4962" w:type="dxa"/>
          </w:tcPr>
          <w:p w14:paraId="52EC96F4" w14:textId="74DAAD00" w:rsidR="000727E7" w:rsidRDefault="000727E7" w:rsidP="000727E7"/>
        </w:tc>
      </w:tr>
      <w:tr w:rsidR="000727E7" w14:paraId="67AAE7B5" w14:textId="1523F579" w:rsidTr="007818CF">
        <w:trPr>
          <w:trHeight w:val="264"/>
        </w:trPr>
        <w:tc>
          <w:tcPr>
            <w:tcW w:w="4962" w:type="dxa"/>
          </w:tcPr>
          <w:p w14:paraId="25DB4320" w14:textId="32186C0B" w:rsidR="000727E7" w:rsidRDefault="000224A7" w:rsidP="000727E7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3;</w:t>
            </w:r>
          </w:p>
        </w:tc>
        <w:tc>
          <w:tcPr>
            <w:tcW w:w="4962" w:type="dxa"/>
          </w:tcPr>
          <w:p w14:paraId="1F8CD815" w14:textId="6F3AEF83" w:rsidR="000727E7" w:rsidRDefault="000727E7" w:rsidP="000727E7"/>
        </w:tc>
      </w:tr>
      <w:tr w:rsidR="000727E7" w14:paraId="55110D98" w14:textId="0BCB6A50" w:rsidTr="000727E7">
        <w:trPr>
          <w:gridAfter w:val="1"/>
          <w:wAfter w:w="4962" w:type="dxa"/>
          <w:trHeight w:val="248"/>
        </w:trPr>
        <w:tc>
          <w:tcPr>
            <w:tcW w:w="4962" w:type="dxa"/>
          </w:tcPr>
          <w:p w14:paraId="2287F6BA" w14:textId="3DBE53A9" w:rsidR="000727E7" w:rsidRDefault="000224A7" w:rsidP="000727E7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2;</w:t>
            </w:r>
          </w:p>
        </w:tc>
      </w:tr>
      <w:tr w:rsidR="000727E7" w14:paraId="54D743A3" w14:textId="0632437E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0A4359C3" w14:textId="2ACFCF50" w:rsidR="000727E7" w:rsidRDefault="000224A7" w:rsidP="000727E7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1;</w:t>
            </w:r>
          </w:p>
        </w:tc>
      </w:tr>
      <w:tr w:rsidR="000727E7" w14:paraId="09057516" w14:textId="38BF2C05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614AAE16" w14:textId="77777777" w:rsidR="000727E7" w:rsidRDefault="000224A7" w:rsidP="000727E7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</w:t>
            </w:r>
            <w:r w:rsidR="000727E7" w:rsidRPr="008C6AE6">
              <w:t>geen van de CO2-ambitieniveau’s</w:t>
            </w:r>
            <w:r w:rsidR="000727E7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224A7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0224A7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0B82CE2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549EACAC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65322C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1E69A2B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593A3A3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1BF992A9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C2D31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46DE9BCC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50BC9A2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043349B" w14:textId="77777777" w:rsidR="00EC71B3" w:rsidRPr="00B73F27" w:rsidRDefault="00EC71B3" w:rsidP="00EC71B3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7D45CF3C" w14:textId="77777777" w:rsidR="00EC71B3" w:rsidRDefault="00EC71B3" w:rsidP="00EC71B3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93B7" w14:textId="7E3CBE06" w:rsidR="00EC71B3" w:rsidRDefault="00EC71B3"/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58CFDBAA" w14:textId="2AE06984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</w:p>
      </w:tc>
      <w:tc>
        <w:tcPr>
          <w:tcW w:w="2041" w:type="dxa"/>
        </w:tcPr>
        <w:p w14:paraId="403D96FC" w14:textId="057CC926" w:rsidR="00EC71B3" w:rsidRPr="00DB48D5" w:rsidRDefault="00EC71B3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EC71B3" w:rsidRDefault="00EC7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224A7"/>
    <w:rsid w:val="000727E7"/>
    <w:rsid w:val="000B46D8"/>
    <w:rsid w:val="00113409"/>
    <w:rsid w:val="0017379B"/>
    <w:rsid w:val="00177A29"/>
    <w:rsid w:val="001A2232"/>
    <w:rsid w:val="001B35A9"/>
    <w:rsid w:val="001D5A9A"/>
    <w:rsid w:val="00242716"/>
    <w:rsid w:val="00260E91"/>
    <w:rsid w:val="002B5524"/>
    <w:rsid w:val="00387F80"/>
    <w:rsid w:val="003B3222"/>
    <w:rsid w:val="00424DED"/>
    <w:rsid w:val="004569C5"/>
    <w:rsid w:val="00482A4F"/>
    <w:rsid w:val="004920D1"/>
    <w:rsid w:val="00527398"/>
    <w:rsid w:val="005357F9"/>
    <w:rsid w:val="00537CF3"/>
    <w:rsid w:val="00561911"/>
    <w:rsid w:val="0056647E"/>
    <w:rsid w:val="005749BA"/>
    <w:rsid w:val="00632123"/>
    <w:rsid w:val="006D10C6"/>
    <w:rsid w:val="007373CB"/>
    <w:rsid w:val="00754A34"/>
    <w:rsid w:val="00762F7E"/>
    <w:rsid w:val="007818CF"/>
    <w:rsid w:val="007B6E10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A17B5"/>
    <w:rsid w:val="00BD0C39"/>
    <w:rsid w:val="00C6798D"/>
    <w:rsid w:val="00C85A1B"/>
    <w:rsid w:val="00CA1BAC"/>
    <w:rsid w:val="00CB5431"/>
    <w:rsid w:val="00CE174B"/>
    <w:rsid w:val="00D22EFC"/>
    <w:rsid w:val="00DB74E1"/>
    <w:rsid w:val="00E20DD9"/>
    <w:rsid w:val="00EB1492"/>
    <w:rsid w:val="00EB4602"/>
    <w:rsid w:val="00EC71B3"/>
    <w:rsid w:val="00EF3194"/>
    <w:rsid w:val="00F12F0D"/>
    <w:rsid w:val="00F247A5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0727E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Meijer, Gabriël</cp:lastModifiedBy>
  <cp:revision>3</cp:revision>
  <dcterms:created xsi:type="dcterms:W3CDTF">2026-02-02T10:28:00Z</dcterms:created>
  <dcterms:modified xsi:type="dcterms:W3CDTF">2026-02-02T10:28:00Z</dcterms:modified>
</cp:coreProperties>
</file>